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9ACCA" w14:textId="77777777" w:rsidR="0023403B" w:rsidRDefault="00000000">
      <w:pPr>
        <w:pStyle w:val="Title"/>
        <w:jc w:val="center"/>
      </w:pPr>
      <w:r>
        <w:t>CANDIDATE SCREENING REPORT</w:t>
      </w:r>
    </w:p>
    <w:p w14:paraId="12D6844C" w14:textId="77777777" w:rsidR="0023403B" w:rsidRDefault="00000000">
      <w:r>
        <w:t>Senior Data Scientist Position</w:t>
      </w:r>
    </w:p>
    <w:p w14:paraId="4A9E12F4" w14:textId="77777777" w:rsidR="0023403B" w:rsidRDefault="00000000">
      <w:r>
        <w:t>Candidate: David Kim</w:t>
      </w:r>
    </w:p>
    <w:p w14:paraId="2D49EF16" w14:textId="77777777" w:rsidR="0023403B" w:rsidRDefault="00000000">
      <w:r>
        <w:t>Location: Berkeley, CA</w:t>
      </w:r>
    </w:p>
    <w:p w14:paraId="0865EDAC" w14:textId="77777777" w:rsidR="0023403B" w:rsidRDefault="00000000">
      <w:r>
        <w:t>Date: November 18, 2024</w:t>
      </w:r>
    </w:p>
    <w:p w14:paraId="57898B67" w14:textId="5FAF362F" w:rsidR="0023403B" w:rsidRDefault="00000000">
      <w:r>
        <w:t>Total Score: 42/100</w:t>
      </w:r>
    </w:p>
    <w:p w14:paraId="2434CD9D" w14:textId="5FBE90B3" w:rsidR="0023403B" w:rsidRDefault="00000000">
      <w:r>
        <w:rPr>
          <w:b/>
        </w:rPr>
        <w:t>RECOMMENDATION: Do Not Recommend</w:t>
      </w:r>
    </w:p>
    <w:p w14:paraId="18C0CD24" w14:textId="77777777" w:rsidR="0023403B" w:rsidRDefault="00000000">
      <w:pPr>
        <w:pStyle w:val="Heading1"/>
      </w:pPr>
      <w:r>
        <w:t>KEY JUSTIFICATIONS</w:t>
      </w:r>
    </w:p>
    <w:p w14:paraId="378A8E08" w14:textId="77777777" w:rsidR="0023403B" w:rsidRDefault="00000000">
      <w:r>
        <w:rPr>
          <w:b/>
        </w:rPr>
        <w:t>Technical Skills &amp; Expertise (13/35 points)</w:t>
      </w:r>
      <w:r>
        <w:t xml:space="preserve"> - Basic/intermediate Python with standard ML libraries, no production experience, basic TensorFlow, no cloud platforms</w:t>
      </w:r>
    </w:p>
    <w:p w14:paraId="5977AC56" w14:textId="77777777" w:rsidR="0023403B" w:rsidRDefault="00000000">
      <w:r>
        <w:rPr>
          <w:b/>
        </w:rPr>
        <w:t>Professional Experience &amp; Track Record (10/30 points)</w:t>
      </w:r>
      <w:r>
        <w:t xml:space="preserve"> - Only ~1 year experience (internship + research) vs. required 5+ years, no leadership or production deployments</w:t>
      </w:r>
    </w:p>
    <w:p w14:paraId="5F1B3A81" w14:textId="77777777" w:rsidR="0023403B" w:rsidRDefault="00000000">
      <w:r>
        <w:rPr>
          <w:b/>
        </w:rPr>
        <w:t>Education &amp; Certifications (15/20 points)</w:t>
      </w:r>
      <w:r>
        <w:t xml:space="preserve"> - Strong M.S. in Data Science from UC Berkeley (GPA 3.8), relevant coursework, Kaggle Bronze medal</w:t>
      </w:r>
    </w:p>
    <w:p w14:paraId="32A049D8" w14:textId="77777777" w:rsidR="0023403B" w:rsidRDefault="00000000">
      <w:r>
        <w:rPr>
          <w:b/>
        </w:rPr>
        <w:t>Communication &amp; Collaboration (3/10 points)</w:t>
      </w:r>
      <w:r>
        <w:t xml:space="preserve"> - Good resume presentation, limited evidence of technical communication and cross-functional teamwork</w:t>
      </w:r>
    </w:p>
    <w:p w14:paraId="3D46B4DD" w14:textId="2CC204E3" w:rsidR="0023403B" w:rsidRDefault="00000000">
      <w:r>
        <w:rPr>
          <w:b/>
        </w:rPr>
        <w:t>Additional Factors (1/5 points)</w:t>
      </w:r>
      <w:r>
        <w:t xml:space="preserve"> - No publications, some Kaggle participation, recent graduate with limited career trajectory</w:t>
      </w:r>
    </w:p>
    <w:p w14:paraId="5C9557DA" w14:textId="77777777" w:rsidR="0023403B" w:rsidRDefault="00000000">
      <w:pPr>
        <w:pStyle w:val="Heading1"/>
      </w:pPr>
      <w:r>
        <w:t>KEY STRENGTHS</w:t>
      </w:r>
    </w:p>
    <w:p w14:paraId="685830AB" w14:textId="77777777" w:rsidR="0023403B" w:rsidRDefault="00000000">
      <w:pPr>
        <w:pStyle w:val="ListBullet"/>
      </w:pPr>
      <w:r>
        <w:t>Strong academic foundation: M.S. in Data Science from UC Berkeley with excellent GPA (3.8) and relevant coursework in ML, Deep Learning, and NLP</w:t>
      </w:r>
    </w:p>
    <w:p w14:paraId="1A4FEE3C" w14:textId="77777777" w:rsidR="0023403B" w:rsidRDefault="00000000">
      <w:pPr>
        <w:pStyle w:val="ListBullet"/>
      </w:pPr>
      <w:r>
        <w:t>Diverse ML exposure: Academic projects demonstrate hands-on experience with various techniques (CNNs, LSTMs, XGBoost, BERT) across different domains</w:t>
      </w:r>
    </w:p>
    <w:p w14:paraId="07732CAC" w14:textId="77777777" w:rsidR="0023403B" w:rsidRDefault="00000000">
      <w:pPr>
        <w:pStyle w:val="ListBullet"/>
      </w:pPr>
      <w:r>
        <w:t>Solid fundamentals: Strong educational background with CS degree plus Statistics minor, good theoretical grounding in ML concepts</w:t>
      </w:r>
    </w:p>
    <w:p w14:paraId="6244D8F6" w14:textId="77777777" w:rsidR="0023403B" w:rsidRDefault="00000000">
      <w:pPr>
        <w:pStyle w:val="Heading1"/>
      </w:pPr>
      <w:r>
        <w:t>KEY CONCERNS</w:t>
      </w:r>
    </w:p>
    <w:p w14:paraId="06443E92" w14:textId="77777777" w:rsidR="0023403B" w:rsidRDefault="00000000">
      <w:pPr>
        <w:pStyle w:val="ListBullet"/>
      </w:pPr>
      <w:r>
        <w:t>Insufficient experience: Only ~1 year of experience (internship + research assistant) versus required 5+ years for senior position - this is a critical disqualifier</w:t>
      </w:r>
    </w:p>
    <w:p w14:paraId="03211B6B" w14:textId="77777777" w:rsidR="0023403B" w:rsidRDefault="00000000">
      <w:pPr>
        <w:pStyle w:val="ListBullet"/>
      </w:pPr>
      <w:r>
        <w:lastRenderedPageBreak/>
        <w:t>No production experience: All experience is academic/research-oriented with no evidence of deploying ML models to production environments or delivering business value with quantifiable results</w:t>
      </w:r>
    </w:p>
    <w:p w14:paraId="28258A13" w14:textId="77777777" w:rsidR="0023403B" w:rsidRDefault="00000000">
      <w:pPr>
        <w:pStyle w:val="ListBullet"/>
      </w:pPr>
      <w:r>
        <w:t>Missing critical technical skills: No cloud platform experience (AWS/GCP/Azure), basic SQL only, no MLOps tools, basic TensorFlow proficiency, no big data technologies (Spark/Hadoop)</w:t>
      </w:r>
    </w:p>
    <w:p w14:paraId="74E9B99D" w14:textId="244D755D" w:rsidR="0023403B" w:rsidRDefault="00000000" w:rsidP="00B238FD">
      <w:pPr>
        <w:pStyle w:val="ListBullet"/>
      </w:pPr>
      <w:r>
        <w:t>No leadership experience: No evidence of mentoring, team leadership, or managing projects - key requirements for senior role</w:t>
      </w:r>
    </w:p>
    <w:p w14:paraId="4582A130" w14:textId="77777777" w:rsidR="0023403B" w:rsidRDefault="00000000">
      <w:pPr>
        <w:pStyle w:val="Heading1"/>
      </w:pPr>
      <w:r>
        <w:t>ANALYSIS SUMMARY</w:t>
      </w:r>
    </w:p>
    <w:p w14:paraId="0FB0CEFC" w14:textId="4A9C36B1" w:rsidR="0023403B" w:rsidRDefault="00000000">
      <w:r>
        <w:t>David Kim is a recent graduate with a strong academic background in data science and promising theoretical knowledge. His M.S. from UC Berkeley demonstrates solid understanding of ML fundamentals with coursework covering deep learning, NLP, and big data. However, he has only ~1 year of practical experience (summer 2023 internship and research assistant role), which falls critically short of the required 5+ years. His experience is entirely academic/research-oriented with no production deployments, no quantifiable business impact, and no leadership or mentoring experience. Additionally, he lacks several critical technical requirements including advanced Python proficiency, cloud platforms, MLOps tools, and production deployment experience. While his educational credentials are strong, he is significantly underqualified for a senior data scientist position.</w:t>
      </w:r>
    </w:p>
    <w:p w14:paraId="0D014B61" w14:textId="77777777" w:rsidR="0023403B" w:rsidRDefault="00000000">
      <w:pPr>
        <w:pStyle w:val="Heading1"/>
      </w:pPr>
      <w:r>
        <w:t>RECOMMENDATION &amp; NEXT STEPS</w:t>
      </w:r>
    </w:p>
    <w:p w14:paraId="1D245AFE" w14:textId="65EB1032" w:rsidR="0023403B" w:rsidRDefault="00000000">
      <w:r>
        <w:rPr>
          <w:b/>
        </w:rPr>
        <w:t xml:space="preserve">Next Steps: </w:t>
      </w:r>
      <w:r>
        <w:t>Reject - Does not meet minimum experience requirement of 5+ years</w:t>
      </w:r>
    </w:p>
    <w:p w14:paraId="664F187A" w14:textId="05D93D96" w:rsidR="0023403B" w:rsidRDefault="00000000">
      <w:r>
        <w:rPr>
          <w:b/>
        </w:rPr>
        <w:t xml:space="preserve">Alternative Consideration: </w:t>
      </w:r>
      <w:r>
        <w:t>David Kim may be a strong candidate for junior or entry-level data scientist positions where 1-2 years of experience is more appropriate. For this senior role requiring 5+ years and leadership responsibilities, he should gain several more years of production experience, develop cloud/MLOps expertise, and build a track record of quantifiable business impact.</w:t>
      </w:r>
    </w:p>
    <w:p w14:paraId="036AEB9F" w14:textId="77777777" w:rsidR="0023403B" w:rsidRDefault="00000000">
      <w:pPr>
        <w:pStyle w:val="Heading1"/>
      </w:pPr>
      <w:r>
        <w:t>VALIDATION SUMMARY</w:t>
      </w:r>
    </w:p>
    <w:p w14:paraId="37DDEA6F" w14:textId="77777777" w:rsidR="0023403B" w:rsidRDefault="00000000">
      <w:r>
        <w:t>Round 1: PASSED - All validation criteria met. Evaluation is complete, accurate, consistent, objective, clear, properly aligned (score 42/100 → Weak Match → Do Not Recommend), and correctly formatted per template. All scores supported by specific resume evidence with no fabricated information.</w:t>
      </w:r>
    </w:p>
    <w:sectPr w:rsidR="0023403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06671040">
    <w:abstractNumId w:val="8"/>
  </w:num>
  <w:num w:numId="2" w16cid:durableId="537743124">
    <w:abstractNumId w:val="6"/>
  </w:num>
  <w:num w:numId="3" w16cid:durableId="703360886">
    <w:abstractNumId w:val="5"/>
  </w:num>
  <w:num w:numId="4" w16cid:durableId="1447626553">
    <w:abstractNumId w:val="4"/>
  </w:num>
  <w:num w:numId="5" w16cid:durableId="1404376572">
    <w:abstractNumId w:val="7"/>
  </w:num>
  <w:num w:numId="6" w16cid:durableId="125663908">
    <w:abstractNumId w:val="3"/>
  </w:num>
  <w:num w:numId="7" w16cid:durableId="1914965918">
    <w:abstractNumId w:val="2"/>
  </w:num>
  <w:num w:numId="8" w16cid:durableId="883785564">
    <w:abstractNumId w:val="1"/>
  </w:num>
  <w:num w:numId="9" w16cid:durableId="362486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3403B"/>
    <w:rsid w:val="0029639D"/>
    <w:rsid w:val="00326F90"/>
    <w:rsid w:val="00AA1D8D"/>
    <w:rsid w:val="00B238FD"/>
    <w:rsid w:val="00B47730"/>
    <w:rsid w:val="00B863B9"/>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6EEE2A"/>
  <w14:defaultImageDpi w14:val="300"/>
  <w15:docId w15:val="{AA493E1D-F902-45FD-B12D-FFF9C54D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3239</Characters>
  <Application>Microsoft Office Word</Application>
  <DocSecurity>0</DocSecurity>
  <Lines>58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Khan Umair Ali</cp:lastModifiedBy>
  <cp:revision>2</cp:revision>
  <dcterms:created xsi:type="dcterms:W3CDTF">2013-12-23T23:15:00Z</dcterms:created>
  <dcterms:modified xsi:type="dcterms:W3CDTF">2025-11-18T21:47:00Z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614a3f82-732b-46ac-be03-c0fb81b82bb4</vt:lpwstr>
  </property>
</Properties>
</file>