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41BD" w14:textId="77777777" w:rsidR="00027F93" w:rsidRDefault="00000000">
      <w:pPr>
        <w:jc w:val="center"/>
      </w:pPr>
      <w:r>
        <w:rPr>
          <w:b/>
          <w:color w:val="1A1A1A"/>
          <w:sz w:val="32"/>
        </w:rPr>
        <w:t>CANDIDATE SCREENING REPORT</w:t>
      </w:r>
    </w:p>
    <w:p w14:paraId="6AF5D928" w14:textId="77777777" w:rsidR="00027F93" w:rsidRDefault="00000000">
      <w:pPr>
        <w:jc w:val="center"/>
      </w:pPr>
      <w:r>
        <w:rPr>
          <w:color w:val="666666"/>
          <w:sz w:val="20"/>
        </w:rPr>
        <w:t>[Position Title]</w:t>
      </w:r>
    </w:p>
    <w:p w14:paraId="210B1E65" w14:textId="1DFE2AE4" w:rsidR="00027F93" w:rsidRDefault="00353CE1" w:rsidP="00353CE1">
      <w:pPr>
        <w:spacing w:after="0"/>
        <w:rPr>
          <w:sz w:val="18"/>
        </w:rPr>
      </w:pPr>
      <w:r>
        <w:t xml:space="preserve">Candidate: </w:t>
      </w:r>
      <w:r>
        <w:rPr>
          <w:sz w:val="18"/>
        </w:rPr>
        <w:t>[Name]</w:t>
      </w:r>
    </w:p>
    <w:p w14:paraId="1B718C28" w14:textId="0ED911E0" w:rsidR="00353CE1" w:rsidRDefault="00353CE1" w:rsidP="00353CE1">
      <w:pPr>
        <w:spacing w:after="0"/>
        <w:rPr>
          <w:sz w:val="18"/>
        </w:rPr>
      </w:pPr>
      <w:r>
        <w:rPr>
          <w:sz w:val="18"/>
        </w:rPr>
        <w:t>Location: [City, State]</w:t>
      </w:r>
    </w:p>
    <w:p w14:paraId="3930FAB4" w14:textId="401DBD70" w:rsidR="00353CE1" w:rsidRDefault="00353CE1" w:rsidP="00353CE1">
      <w:pPr>
        <w:spacing w:after="0"/>
        <w:rPr>
          <w:sz w:val="18"/>
        </w:rPr>
      </w:pPr>
      <w:r>
        <w:rPr>
          <w:sz w:val="18"/>
        </w:rPr>
        <w:t>Date: [Date]</w:t>
      </w:r>
    </w:p>
    <w:p w14:paraId="03758AC0" w14:textId="448CEB56" w:rsidR="00353CE1" w:rsidRDefault="00353CE1" w:rsidP="00353CE1">
      <w:pPr>
        <w:spacing w:after="0"/>
        <w:rPr>
          <w:sz w:val="18"/>
        </w:rPr>
      </w:pPr>
      <w:r>
        <w:rPr>
          <w:sz w:val="18"/>
        </w:rPr>
        <w:t>Total Score: [X/100]</w:t>
      </w:r>
    </w:p>
    <w:p w14:paraId="6D7C177A" w14:textId="77777777" w:rsidR="00353CE1" w:rsidRDefault="00353CE1">
      <w:pPr>
        <w:rPr>
          <w:b/>
        </w:rPr>
      </w:pPr>
    </w:p>
    <w:p w14:paraId="4299DB0A" w14:textId="7CDE0BEA" w:rsidR="00027F93" w:rsidRDefault="00000000">
      <w:r>
        <w:rPr>
          <w:b/>
        </w:rPr>
        <w:t xml:space="preserve">RECOMMENDATION: </w:t>
      </w:r>
      <w:r>
        <w:rPr>
          <w:color w:val="2C5AA0"/>
        </w:rPr>
        <w:t>[Strong Interview / Interview / Maybe / Reject]</w:t>
      </w:r>
    </w:p>
    <w:p w14:paraId="6771508A" w14:textId="2AB87097" w:rsidR="00882D2A" w:rsidRDefault="00882D2A" w:rsidP="00882D2A">
      <w:pPr>
        <w:rPr>
          <w:b/>
          <w:color w:val="2C5AA0"/>
          <w:sz w:val="20"/>
        </w:rPr>
      </w:pPr>
      <w:r>
        <w:rPr>
          <w:b/>
          <w:color w:val="2C5AA0"/>
          <w:sz w:val="20"/>
        </w:rPr>
        <w:t>KEY JUSTIFICATIONS</w:t>
      </w:r>
    </w:p>
    <w:p w14:paraId="6625C8B2" w14:textId="55BAA897" w:rsidR="00882D2A" w:rsidRPr="00AC68CE" w:rsidRDefault="00882D2A" w:rsidP="00353CE1">
      <w:pPr>
        <w:spacing w:after="120"/>
        <w:rPr>
          <w:sz w:val="20"/>
          <w:szCs w:val="20"/>
        </w:rPr>
      </w:pPr>
      <w:r w:rsidRPr="00AC68CE">
        <w:rPr>
          <w:sz w:val="20"/>
          <w:szCs w:val="20"/>
        </w:rPr>
        <w:t>Technical Skills &amp; Expertise [</w:t>
      </w:r>
      <w:r w:rsidR="00AC68CE">
        <w:rPr>
          <w:sz w:val="20"/>
          <w:szCs w:val="20"/>
        </w:rPr>
        <w:t xml:space="preserve">Scoring and </w:t>
      </w:r>
      <w:r w:rsidR="005C5C2F">
        <w:rPr>
          <w:sz w:val="20"/>
          <w:szCs w:val="20"/>
        </w:rPr>
        <w:t xml:space="preserve">very </w:t>
      </w:r>
      <w:r w:rsidR="00AC68CE">
        <w:rPr>
          <w:sz w:val="20"/>
          <w:szCs w:val="20"/>
        </w:rPr>
        <w:t>b</w:t>
      </w:r>
      <w:r w:rsidRPr="00AC68CE">
        <w:rPr>
          <w:sz w:val="20"/>
          <w:szCs w:val="20"/>
        </w:rPr>
        <w:t xml:space="preserve">rief justification </w:t>
      </w:r>
      <w:r w:rsidR="005C5C2F">
        <w:rPr>
          <w:sz w:val="20"/>
          <w:szCs w:val="20"/>
        </w:rPr>
        <w:t>not exceeding one line</w:t>
      </w:r>
      <w:r w:rsidRPr="00AC68CE">
        <w:rPr>
          <w:sz w:val="20"/>
          <w:szCs w:val="20"/>
        </w:rPr>
        <w:t>]</w:t>
      </w:r>
    </w:p>
    <w:p w14:paraId="0CFFD90D" w14:textId="725DCABC" w:rsidR="00882D2A" w:rsidRPr="00AC68CE" w:rsidRDefault="00882D2A" w:rsidP="00353CE1">
      <w:pPr>
        <w:spacing w:after="120"/>
        <w:rPr>
          <w:sz w:val="20"/>
          <w:szCs w:val="20"/>
        </w:rPr>
      </w:pPr>
      <w:r w:rsidRPr="00AC68CE">
        <w:rPr>
          <w:sz w:val="20"/>
          <w:szCs w:val="20"/>
        </w:rPr>
        <w:t xml:space="preserve">Professional Experience </w:t>
      </w:r>
      <w:r w:rsidR="005C5C2F" w:rsidRPr="00AC68CE">
        <w:rPr>
          <w:sz w:val="20"/>
          <w:szCs w:val="20"/>
        </w:rPr>
        <w:t>[</w:t>
      </w:r>
      <w:r w:rsidR="005C5C2F">
        <w:rPr>
          <w:sz w:val="20"/>
          <w:szCs w:val="20"/>
        </w:rPr>
        <w:t>Scoring and very b</w:t>
      </w:r>
      <w:r w:rsidR="005C5C2F" w:rsidRPr="00AC68CE">
        <w:rPr>
          <w:sz w:val="20"/>
          <w:szCs w:val="20"/>
        </w:rPr>
        <w:t xml:space="preserve">rief justification </w:t>
      </w:r>
      <w:r w:rsidR="005C5C2F">
        <w:rPr>
          <w:sz w:val="20"/>
          <w:szCs w:val="20"/>
        </w:rPr>
        <w:t>not exceeding one line</w:t>
      </w:r>
      <w:r w:rsidR="005C5C2F" w:rsidRPr="00AC68CE">
        <w:rPr>
          <w:sz w:val="20"/>
          <w:szCs w:val="20"/>
        </w:rPr>
        <w:t>]</w:t>
      </w:r>
    </w:p>
    <w:p w14:paraId="1CC2DD76" w14:textId="02CF137E" w:rsidR="00882D2A" w:rsidRPr="00AC68CE" w:rsidRDefault="00882D2A" w:rsidP="00353CE1">
      <w:pPr>
        <w:spacing w:after="120"/>
        <w:rPr>
          <w:sz w:val="20"/>
          <w:szCs w:val="20"/>
        </w:rPr>
      </w:pPr>
      <w:r w:rsidRPr="00AC68CE">
        <w:rPr>
          <w:sz w:val="20"/>
          <w:szCs w:val="20"/>
        </w:rPr>
        <w:t xml:space="preserve">Education &amp; Certifications </w:t>
      </w:r>
      <w:r w:rsidR="005C5C2F" w:rsidRPr="00AC68CE">
        <w:rPr>
          <w:sz w:val="20"/>
          <w:szCs w:val="20"/>
        </w:rPr>
        <w:t>[</w:t>
      </w:r>
      <w:r w:rsidR="005C5C2F">
        <w:rPr>
          <w:sz w:val="20"/>
          <w:szCs w:val="20"/>
        </w:rPr>
        <w:t>Scoring and very b</w:t>
      </w:r>
      <w:r w:rsidR="005C5C2F" w:rsidRPr="00AC68CE">
        <w:rPr>
          <w:sz w:val="20"/>
          <w:szCs w:val="20"/>
        </w:rPr>
        <w:t xml:space="preserve">rief justification </w:t>
      </w:r>
      <w:r w:rsidR="005C5C2F">
        <w:rPr>
          <w:sz w:val="20"/>
          <w:szCs w:val="20"/>
        </w:rPr>
        <w:t>not exceeding one line</w:t>
      </w:r>
      <w:r w:rsidR="005C5C2F" w:rsidRPr="00AC68CE">
        <w:rPr>
          <w:sz w:val="20"/>
          <w:szCs w:val="20"/>
        </w:rPr>
        <w:t>]</w:t>
      </w:r>
    </w:p>
    <w:p w14:paraId="6D9120C4" w14:textId="79DC6023" w:rsidR="00882D2A" w:rsidRPr="00AC68CE" w:rsidRDefault="00882D2A" w:rsidP="00353CE1">
      <w:pPr>
        <w:spacing w:after="120"/>
        <w:rPr>
          <w:sz w:val="20"/>
          <w:szCs w:val="20"/>
        </w:rPr>
      </w:pPr>
      <w:r w:rsidRPr="00AC68CE">
        <w:rPr>
          <w:sz w:val="20"/>
          <w:szCs w:val="20"/>
        </w:rPr>
        <w:t xml:space="preserve">Communication &amp; Collaboration </w:t>
      </w:r>
      <w:r w:rsidR="005C5C2F" w:rsidRPr="00AC68CE">
        <w:rPr>
          <w:sz w:val="20"/>
          <w:szCs w:val="20"/>
        </w:rPr>
        <w:t>[</w:t>
      </w:r>
      <w:r w:rsidR="005C5C2F">
        <w:rPr>
          <w:sz w:val="20"/>
          <w:szCs w:val="20"/>
        </w:rPr>
        <w:t>Scoring and very b</w:t>
      </w:r>
      <w:r w:rsidR="005C5C2F" w:rsidRPr="00AC68CE">
        <w:rPr>
          <w:sz w:val="20"/>
          <w:szCs w:val="20"/>
        </w:rPr>
        <w:t xml:space="preserve">rief justification </w:t>
      </w:r>
      <w:r w:rsidR="005C5C2F">
        <w:rPr>
          <w:sz w:val="20"/>
          <w:szCs w:val="20"/>
        </w:rPr>
        <w:t>not exceeding one line</w:t>
      </w:r>
      <w:r w:rsidR="005C5C2F" w:rsidRPr="00AC68CE">
        <w:rPr>
          <w:sz w:val="20"/>
          <w:szCs w:val="20"/>
        </w:rPr>
        <w:t>]</w:t>
      </w:r>
    </w:p>
    <w:p w14:paraId="17B21EC7" w14:textId="4B0676ED" w:rsidR="00882D2A" w:rsidRPr="00AC68CE" w:rsidRDefault="00882D2A" w:rsidP="00353CE1">
      <w:pPr>
        <w:spacing w:after="120"/>
        <w:rPr>
          <w:sz w:val="20"/>
          <w:szCs w:val="20"/>
        </w:rPr>
      </w:pPr>
      <w:r w:rsidRPr="00AC68CE">
        <w:rPr>
          <w:sz w:val="20"/>
          <w:szCs w:val="20"/>
        </w:rPr>
        <w:t xml:space="preserve">Additional Factors </w:t>
      </w:r>
      <w:r w:rsidR="005C5C2F" w:rsidRPr="00AC68CE">
        <w:rPr>
          <w:sz w:val="20"/>
          <w:szCs w:val="20"/>
        </w:rPr>
        <w:t>[</w:t>
      </w:r>
      <w:r w:rsidR="005C5C2F">
        <w:rPr>
          <w:sz w:val="20"/>
          <w:szCs w:val="20"/>
        </w:rPr>
        <w:t>Scoring and very b</w:t>
      </w:r>
      <w:r w:rsidR="005C5C2F" w:rsidRPr="00AC68CE">
        <w:rPr>
          <w:sz w:val="20"/>
          <w:szCs w:val="20"/>
        </w:rPr>
        <w:t xml:space="preserve">rief justification </w:t>
      </w:r>
      <w:r w:rsidR="005C5C2F">
        <w:rPr>
          <w:sz w:val="20"/>
          <w:szCs w:val="20"/>
        </w:rPr>
        <w:t>not exceeding one line</w:t>
      </w:r>
      <w:r w:rsidR="005C5C2F" w:rsidRPr="00AC68CE">
        <w:rPr>
          <w:sz w:val="20"/>
          <w:szCs w:val="20"/>
        </w:rPr>
        <w:t>]</w:t>
      </w:r>
    </w:p>
    <w:p w14:paraId="2A321798" w14:textId="54682B29" w:rsidR="00027F93" w:rsidRDefault="00000000">
      <w:r>
        <w:rPr>
          <w:b/>
          <w:color w:val="2C5AA0"/>
          <w:sz w:val="20"/>
        </w:rPr>
        <w:t>KEY STRENGTHS</w:t>
      </w:r>
      <w:r w:rsidR="005C5C2F">
        <w:rPr>
          <w:b/>
          <w:color w:val="2C5AA0"/>
          <w:sz w:val="20"/>
        </w:rPr>
        <w:t xml:space="preserve"> [Concise phrase list]</w:t>
      </w:r>
    </w:p>
    <w:p w14:paraId="5EBFF8FC" w14:textId="77777777" w:rsidR="00027F93" w:rsidRDefault="00000000">
      <w:pPr>
        <w:pStyle w:val="ListBullet"/>
      </w:pPr>
      <w:r>
        <w:rPr>
          <w:sz w:val="18"/>
        </w:rPr>
        <w:t>[Strength 1 with specific example from resume]</w:t>
      </w:r>
    </w:p>
    <w:p w14:paraId="05BFC26D" w14:textId="77777777" w:rsidR="00027F93" w:rsidRDefault="00000000">
      <w:pPr>
        <w:pStyle w:val="ListBullet"/>
      </w:pPr>
      <w:r>
        <w:rPr>
          <w:sz w:val="18"/>
        </w:rPr>
        <w:t>[Strength 2 with specific example from resume]</w:t>
      </w:r>
    </w:p>
    <w:p w14:paraId="28929223" w14:textId="77777777" w:rsidR="00027F93" w:rsidRDefault="00000000">
      <w:pPr>
        <w:pStyle w:val="ListBullet"/>
      </w:pPr>
      <w:r>
        <w:rPr>
          <w:sz w:val="18"/>
        </w:rPr>
        <w:t>[Strength 3 with specific example from resume]</w:t>
      </w:r>
    </w:p>
    <w:p w14:paraId="19FD0795" w14:textId="77777777" w:rsidR="00027F93" w:rsidRDefault="00000000">
      <w:r>
        <w:rPr>
          <w:b/>
          <w:color w:val="2C5AA0"/>
          <w:sz w:val="20"/>
        </w:rPr>
        <w:t>KEY CONCERNS</w:t>
      </w:r>
    </w:p>
    <w:p w14:paraId="1B18A1D1" w14:textId="77777777" w:rsidR="00027F93" w:rsidRDefault="00000000">
      <w:pPr>
        <w:pStyle w:val="ListBullet"/>
      </w:pPr>
      <w:r>
        <w:rPr>
          <w:sz w:val="18"/>
        </w:rPr>
        <w:t>[Concern 1 with specific example from resume]</w:t>
      </w:r>
    </w:p>
    <w:p w14:paraId="1B049BBB" w14:textId="77777777" w:rsidR="00027F93" w:rsidRDefault="00000000">
      <w:pPr>
        <w:pStyle w:val="ListBullet"/>
      </w:pPr>
      <w:r>
        <w:rPr>
          <w:sz w:val="18"/>
        </w:rPr>
        <w:t>[Concern 2 with specific example from resume]</w:t>
      </w:r>
    </w:p>
    <w:p w14:paraId="1AD70F61" w14:textId="77777777" w:rsidR="00027F93" w:rsidRDefault="00000000">
      <w:r>
        <w:rPr>
          <w:b/>
          <w:color w:val="2C5AA0"/>
          <w:sz w:val="20"/>
        </w:rPr>
        <w:t>ANALYSIS SUMMARY</w:t>
      </w:r>
    </w:p>
    <w:p w14:paraId="4775C9CA" w14:textId="77777777" w:rsidR="00027F93" w:rsidRDefault="00000000">
      <w:r>
        <w:rPr>
          <w:sz w:val="18"/>
        </w:rPr>
        <w:t>[2-3 sentences summarizing technical capabilities, experience relevance, and overall fit for the role. Include specific examples from the resume.]</w:t>
      </w:r>
    </w:p>
    <w:p w14:paraId="0CCB2426" w14:textId="77777777" w:rsidR="00027F93" w:rsidRDefault="00000000">
      <w:r>
        <w:rPr>
          <w:b/>
          <w:color w:val="2C5AA0"/>
          <w:sz w:val="20"/>
        </w:rPr>
        <w:t>RECOMMENDATION &amp; NEXT STEPS</w:t>
      </w:r>
    </w:p>
    <w:p w14:paraId="68369082" w14:textId="77777777" w:rsidR="00027F93" w:rsidRDefault="00000000">
      <w:r>
        <w:rPr>
          <w:b/>
          <w:sz w:val="18"/>
        </w:rPr>
        <w:t xml:space="preserve">Next Steps: </w:t>
      </w:r>
      <w:r>
        <w:rPr>
          <w:sz w:val="18"/>
        </w:rPr>
        <w:t>[Phone screen / Technical assessment / Panel interview]</w:t>
      </w:r>
    </w:p>
    <w:p w14:paraId="1052A8BE" w14:textId="77777777" w:rsidR="00027F93" w:rsidRDefault="00000000">
      <w:r>
        <w:rPr>
          <w:b/>
          <w:sz w:val="18"/>
        </w:rPr>
        <w:t xml:space="preserve">Interview Focus: </w:t>
      </w:r>
      <w:r>
        <w:rPr>
          <w:sz w:val="18"/>
        </w:rPr>
        <w:t>[Topics to probe during interview]</w:t>
      </w:r>
    </w:p>
    <w:p w14:paraId="4E202883" w14:textId="77777777" w:rsidR="00027F93" w:rsidRDefault="00000000">
      <w:r>
        <w:rPr>
          <w:b/>
          <w:color w:val="2C5AA0"/>
          <w:sz w:val="20"/>
        </w:rPr>
        <w:t>VALIDATION SUMMARY</w:t>
      </w:r>
    </w:p>
    <w:p w14:paraId="42BEF8DD" w14:textId="77777777" w:rsidR="00027F93" w:rsidRDefault="00000000">
      <w:r>
        <w:rPr>
          <w:sz w:val="16"/>
        </w:rPr>
        <w:t>Round 1: [PASSED/FAILED] - [Brief validation results]</w:t>
      </w:r>
    </w:p>
    <w:p w14:paraId="3BA021A8" w14:textId="1B6D1C2A" w:rsidR="00027F93" w:rsidRDefault="00000000">
      <w:r>
        <w:rPr>
          <w:sz w:val="16"/>
        </w:rPr>
        <w:t>Round 2 (if applicable): [PASSED/FAILED] - [Results]</w:t>
      </w:r>
    </w:p>
    <w:sectPr w:rsidR="00027F93" w:rsidSect="00034616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6897766">
    <w:abstractNumId w:val="8"/>
  </w:num>
  <w:num w:numId="2" w16cid:durableId="1539511701">
    <w:abstractNumId w:val="6"/>
  </w:num>
  <w:num w:numId="3" w16cid:durableId="1718896767">
    <w:abstractNumId w:val="5"/>
  </w:num>
  <w:num w:numId="4" w16cid:durableId="907879672">
    <w:abstractNumId w:val="4"/>
  </w:num>
  <w:num w:numId="5" w16cid:durableId="1545828018">
    <w:abstractNumId w:val="7"/>
  </w:num>
  <w:num w:numId="6" w16cid:durableId="1910726569">
    <w:abstractNumId w:val="3"/>
  </w:num>
  <w:num w:numId="7" w16cid:durableId="1186286666">
    <w:abstractNumId w:val="2"/>
  </w:num>
  <w:num w:numId="8" w16cid:durableId="587008275">
    <w:abstractNumId w:val="1"/>
  </w:num>
  <w:num w:numId="9" w16cid:durableId="1231889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F93"/>
    <w:rsid w:val="00034616"/>
    <w:rsid w:val="0006063C"/>
    <w:rsid w:val="00086190"/>
    <w:rsid w:val="0015074B"/>
    <w:rsid w:val="00162E0E"/>
    <w:rsid w:val="00172BB3"/>
    <w:rsid w:val="0029639D"/>
    <w:rsid w:val="00326F90"/>
    <w:rsid w:val="00353CE1"/>
    <w:rsid w:val="005C5C2F"/>
    <w:rsid w:val="00882D2A"/>
    <w:rsid w:val="00AA1D8D"/>
    <w:rsid w:val="00AC68CE"/>
    <w:rsid w:val="00B47730"/>
    <w:rsid w:val="00CB0664"/>
    <w:rsid w:val="00E95837"/>
    <w:rsid w:val="00EF01C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B242B1D"/>
  <w14:defaultImageDpi w14:val="300"/>
  <w15:docId w15:val="{1E908BF2-A7DD-4585-8083-CB8E10E3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D2A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1179</Characters>
  <Application>Microsoft Office Word</Application>
  <DocSecurity>0</DocSecurity>
  <Lines>30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Khan Umair Ali</cp:lastModifiedBy>
  <cp:revision>9</cp:revision>
  <dcterms:created xsi:type="dcterms:W3CDTF">2013-12-23T23:15:00Z</dcterms:created>
  <dcterms:modified xsi:type="dcterms:W3CDTF">2025-11-18T20:54:00Z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5cb88fbd-d02a-4cf1-a232-ea19ce9ef7ec</vt:lpwstr>
  </property>
</Properties>
</file>